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C59E8" w14:textId="5EB78E1E" w:rsidR="00FF480D" w:rsidRPr="00FF480D" w:rsidRDefault="00FF480D" w:rsidP="00FF480D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eastAsia="ar-SA"/>
        </w:rPr>
      </w:pP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>ZP/</w:t>
      </w:r>
      <w:r w:rsidR="002C3562">
        <w:rPr>
          <w:rFonts w:ascii="Arial" w:eastAsia="Times New Roman" w:hAnsi="Arial" w:cs="Arial"/>
          <w:kern w:val="2"/>
          <w:sz w:val="24"/>
          <w:szCs w:val="24"/>
          <w:lang w:eastAsia="ar-SA"/>
        </w:rPr>
        <w:t>3</w:t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>/202</w:t>
      </w:r>
      <w:r w:rsidR="008626E7">
        <w:rPr>
          <w:rFonts w:ascii="Arial" w:eastAsia="Times New Roman" w:hAnsi="Arial" w:cs="Arial"/>
          <w:kern w:val="2"/>
          <w:sz w:val="24"/>
          <w:szCs w:val="24"/>
          <w:lang w:eastAsia="ar-SA"/>
        </w:rPr>
        <w:t>6</w:t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</w:r>
    </w:p>
    <w:p w14:paraId="0682D7E6" w14:textId="0BFFAF85" w:rsidR="007E7722" w:rsidRDefault="00FF480D" w:rsidP="00FF480D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eastAsia="ar-SA"/>
        </w:rPr>
      </w:pP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 xml:space="preserve">Postępowanie o udzielenie zamówienia publicznego w ramach projektu pn.: </w:t>
      </w:r>
      <w:r w:rsidR="008626E7" w:rsidRPr="008626E7">
        <w:rPr>
          <w:rFonts w:ascii="Arial" w:eastAsia="Times New Roman" w:hAnsi="Arial" w:cs="Arial"/>
          <w:b/>
          <w:bCs/>
          <w:kern w:val="2"/>
          <w:sz w:val="24"/>
          <w:szCs w:val="24"/>
          <w:lang w:eastAsia="ar-SA"/>
        </w:rPr>
        <w:t>„Rozbudowa instalacji biologicznego przetwarzania odpadów biodegradowalnych selektywnie zebranych, w m. Ruda k/Wielunia” w zakresie realizacji zadania - zakup i dostawa sprzętu mobilnego – rozdrabniacza mobilnego”.</w:t>
      </w:r>
    </w:p>
    <w:p w14:paraId="7410D869" w14:textId="77777777" w:rsidR="008626E7" w:rsidRDefault="008626E7" w:rsidP="00FF480D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eastAsia="ar-SA"/>
        </w:rPr>
      </w:pPr>
    </w:p>
    <w:p w14:paraId="025C0112" w14:textId="77777777" w:rsidR="007E7722" w:rsidRPr="00626712" w:rsidRDefault="007E7722" w:rsidP="007E7722">
      <w:pPr>
        <w:spacing w:after="12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</w:rPr>
      </w:pPr>
      <w:r w:rsidRPr="00626712">
        <w:rPr>
          <w:rFonts w:ascii="Arial" w:eastAsia="Calibri" w:hAnsi="Arial" w:cs="Arial"/>
          <w:bCs/>
          <w:sz w:val="24"/>
          <w:szCs w:val="24"/>
        </w:rPr>
        <w:t>Program współfinansowany ze środków Europejskiego Funduszu Rozwoju Regionalnego w ramach programu regionalnego Fundusze Europejskie dla Łódzkiego 2021 – 2027</w:t>
      </w:r>
      <w:r w:rsidRPr="0062671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626712">
        <w:rPr>
          <w:rFonts w:ascii="Arial" w:eastAsia="Calibri" w:hAnsi="Arial" w:cs="Arial"/>
          <w:bCs/>
          <w:sz w:val="24"/>
          <w:szCs w:val="24"/>
        </w:rPr>
        <w:t xml:space="preserve"> umowa nr FELD.02.13-IZ.00-0008/24-00</w:t>
      </w:r>
    </w:p>
    <w:p w14:paraId="34A7FBC0" w14:textId="77777777" w:rsidR="007E7722" w:rsidRPr="00FF480D" w:rsidRDefault="007E7722" w:rsidP="00FF480D">
      <w:pPr>
        <w:spacing w:after="0"/>
        <w:jc w:val="both"/>
        <w:rPr>
          <w:rFonts w:ascii="Arial" w:eastAsia="Times New Roman" w:hAnsi="Arial" w:cs="Arial"/>
          <w:bCs/>
          <w:kern w:val="2"/>
          <w:sz w:val="24"/>
          <w:szCs w:val="24"/>
          <w:lang w:eastAsia="ar-SA"/>
        </w:rPr>
      </w:pPr>
    </w:p>
    <w:p w14:paraId="37F17EA7" w14:textId="20C51C97" w:rsidR="00FF480D" w:rsidRPr="00FF480D" w:rsidRDefault="00FF480D" w:rsidP="00FF480D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eastAsia="ar-SA"/>
        </w:rPr>
      </w:pP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ab/>
        <w:t xml:space="preserve">Załącznik nr </w:t>
      </w:r>
      <w:r>
        <w:rPr>
          <w:rFonts w:ascii="Arial" w:eastAsia="Times New Roman" w:hAnsi="Arial" w:cs="Arial"/>
          <w:kern w:val="2"/>
          <w:sz w:val="24"/>
          <w:szCs w:val="24"/>
          <w:lang w:eastAsia="ar-SA"/>
        </w:rPr>
        <w:t>4</w:t>
      </w:r>
      <w:r w:rsidRPr="00FF480D">
        <w:rPr>
          <w:rFonts w:ascii="Arial" w:eastAsia="Times New Roman" w:hAnsi="Arial" w:cs="Arial"/>
          <w:kern w:val="2"/>
          <w:sz w:val="24"/>
          <w:szCs w:val="24"/>
          <w:lang w:eastAsia="ar-SA"/>
        </w:rPr>
        <w:t xml:space="preserve"> do SWZ</w:t>
      </w:r>
    </w:p>
    <w:p w14:paraId="5A06D116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52902CDE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FF480D">
        <w:rPr>
          <w:rFonts w:ascii="Arial" w:eastAsia="Calibri" w:hAnsi="Arial" w:cs="Arial"/>
          <w:sz w:val="24"/>
          <w:szCs w:val="24"/>
        </w:rPr>
        <w:t xml:space="preserve">Zamawiający </w:t>
      </w:r>
    </w:p>
    <w:p w14:paraId="00162A27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FF480D">
        <w:rPr>
          <w:rFonts w:ascii="Arial" w:eastAsia="Calibri" w:hAnsi="Arial" w:cs="Arial"/>
          <w:sz w:val="24"/>
          <w:szCs w:val="24"/>
        </w:rPr>
        <w:t>Przedsiębiorstwo Komunalne Sp. z o.o.</w:t>
      </w:r>
    </w:p>
    <w:p w14:paraId="6D5BC40D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FF480D">
        <w:rPr>
          <w:rFonts w:ascii="Arial" w:eastAsia="Times New Roman" w:hAnsi="Arial" w:cs="Arial"/>
          <w:kern w:val="2"/>
          <w:sz w:val="24"/>
          <w:szCs w:val="24"/>
          <w:lang w:eastAsia="zh-CN"/>
        </w:rPr>
        <w:t>Ul. Zamenhofa 17; 98-300 Wieluń</w:t>
      </w:r>
    </w:p>
    <w:p w14:paraId="747D152A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7DA1F034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4888F626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FF480D">
        <w:rPr>
          <w:rFonts w:ascii="Arial" w:eastAsia="Calibri" w:hAnsi="Arial" w:cs="Arial"/>
          <w:sz w:val="24"/>
          <w:szCs w:val="24"/>
        </w:rPr>
        <w:t xml:space="preserve">....................................................... </w:t>
      </w:r>
      <w:r w:rsidRPr="00FF480D">
        <w:rPr>
          <w:rFonts w:ascii="Arial" w:eastAsia="Calibri" w:hAnsi="Arial" w:cs="Arial"/>
          <w:sz w:val="24"/>
          <w:szCs w:val="24"/>
        </w:rPr>
        <w:tab/>
        <w:t>………...................., dnia  .........................</w:t>
      </w:r>
    </w:p>
    <w:p w14:paraId="4957E200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FF480D">
        <w:rPr>
          <w:rFonts w:ascii="Arial" w:eastAsia="Calibri" w:hAnsi="Arial" w:cs="Arial"/>
          <w:sz w:val="24"/>
          <w:szCs w:val="24"/>
        </w:rPr>
        <w:t xml:space="preserve">(nazwa i adres składającego </w:t>
      </w:r>
    </w:p>
    <w:p w14:paraId="4B85FDCE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FF480D">
        <w:rPr>
          <w:rFonts w:ascii="Arial" w:eastAsia="Calibri" w:hAnsi="Arial" w:cs="Arial"/>
          <w:sz w:val="24"/>
          <w:szCs w:val="24"/>
        </w:rPr>
        <w:t>zobowiązanie)</w:t>
      </w:r>
    </w:p>
    <w:p w14:paraId="6E669F93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pl-PL"/>
        </w:rPr>
      </w:pPr>
    </w:p>
    <w:p w14:paraId="7204BF23" w14:textId="44E69CBB" w:rsidR="00FF480D" w:rsidRPr="00FF480D" w:rsidRDefault="00FF480D" w:rsidP="00FF480D">
      <w:pPr>
        <w:spacing w:after="0"/>
        <w:ind w:left="5000" w:firstLine="1250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FF480D">
        <w:rPr>
          <w:rFonts w:ascii="Arial" w:eastAsia="Calibri" w:hAnsi="Arial" w:cs="Arial"/>
          <w:color w:val="000000"/>
          <w:sz w:val="24"/>
          <w:szCs w:val="24"/>
        </w:rPr>
        <w:tab/>
      </w:r>
    </w:p>
    <w:p w14:paraId="3B25A1EB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2DC1861F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74430D41" w14:textId="77777777" w:rsidR="00FF480D" w:rsidRPr="00FF480D" w:rsidRDefault="00FF480D" w:rsidP="00FF480D">
      <w:pPr>
        <w:spacing w:after="0"/>
        <w:jc w:val="center"/>
        <w:rPr>
          <w:rFonts w:ascii="Arial" w:eastAsia="Calibri" w:hAnsi="Arial" w:cs="Arial"/>
          <w:b/>
          <w:color w:val="000000"/>
          <w:sz w:val="24"/>
          <w:szCs w:val="24"/>
        </w:rPr>
      </w:pPr>
      <w:r w:rsidRPr="00FF480D">
        <w:rPr>
          <w:rFonts w:ascii="Arial" w:eastAsia="Calibri" w:hAnsi="Arial" w:cs="Arial"/>
          <w:b/>
          <w:color w:val="000000"/>
          <w:sz w:val="24"/>
          <w:szCs w:val="24"/>
        </w:rPr>
        <w:t>ZOBOWIĄZANIE INNEGO PODMIOTU</w:t>
      </w:r>
    </w:p>
    <w:p w14:paraId="4B606715" w14:textId="77777777" w:rsidR="00FF480D" w:rsidRPr="00FF480D" w:rsidRDefault="00FF480D" w:rsidP="00FF480D">
      <w:pPr>
        <w:spacing w:after="0"/>
        <w:jc w:val="center"/>
        <w:rPr>
          <w:rFonts w:ascii="Arial" w:eastAsia="Calibri" w:hAnsi="Arial" w:cs="Arial"/>
          <w:b/>
          <w:color w:val="000000"/>
          <w:sz w:val="24"/>
          <w:szCs w:val="24"/>
        </w:rPr>
      </w:pPr>
      <w:r w:rsidRPr="00FF480D">
        <w:rPr>
          <w:rFonts w:ascii="Arial" w:eastAsia="Calibri" w:hAnsi="Arial" w:cs="Arial"/>
          <w:b/>
          <w:color w:val="000000"/>
          <w:sz w:val="24"/>
          <w:szCs w:val="24"/>
        </w:rPr>
        <w:t>DO ODDANIA DO DYSPOZYCJI WYKONAWCY NIEZBĘDNYCH ZASOBÓW</w:t>
      </w:r>
    </w:p>
    <w:p w14:paraId="4C5F5CD5" w14:textId="77777777" w:rsidR="00FF480D" w:rsidRPr="00FF480D" w:rsidRDefault="00FF480D" w:rsidP="00FF480D">
      <w:pPr>
        <w:spacing w:after="0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FF480D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NA POTRZEBY REALIZACJI ZAMÓWIENIA</w:t>
      </w:r>
    </w:p>
    <w:p w14:paraId="017926CF" w14:textId="77777777" w:rsidR="00FF480D" w:rsidRPr="00FF480D" w:rsidRDefault="00FF480D" w:rsidP="00FF480D">
      <w:pPr>
        <w:spacing w:after="0"/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color w:val="000000"/>
          <w:sz w:val="24"/>
          <w:szCs w:val="24"/>
        </w:rPr>
        <w:t>w trybie art. 118 ustawy Prawo zamówień publicznych</w:t>
      </w:r>
    </w:p>
    <w:p w14:paraId="1FD274FF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</w:pPr>
    </w:p>
    <w:p w14:paraId="67DF0B0A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color w:val="000000"/>
          <w:sz w:val="24"/>
          <w:szCs w:val="24"/>
          <w:lang w:eastAsia="pl-PL"/>
        </w:rPr>
        <w:t>Ja(/My) ……………….……………..……………………………...…</w:t>
      </w:r>
    </w:p>
    <w:p w14:paraId="72B77102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                                     (imię i nazwisko składającego oświadczenie)</w:t>
      </w:r>
    </w:p>
    <w:p w14:paraId="02775151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</w:p>
    <w:p w14:paraId="36774002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color w:val="000000"/>
          <w:sz w:val="24"/>
          <w:szCs w:val="24"/>
          <w:lang w:eastAsia="pl-PL"/>
        </w:rPr>
        <w:t>będąc upoważnionym(/mi) do reprezentowania:</w:t>
      </w:r>
    </w:p>
    <w:p w14:paraId="17DF4D52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color w:val="000000"/>
          <w:sz w:val="24"/>
          <w:szCs w:val="24"/>
          <w:lang w:eastAsia="pl-PL"/>
        </w:rPr>
        <w:t>…………………………….………………………………….…………………………………..……………..…………………………………………………………………………………</w:t>
      </w:r>
    </w:p>
    <w:p w14:paraId="6CA5FCEE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color w:val="000000"/>
          <w:sz w:val="24"/>
          <w:szCs w:val="24"/>
          <w:lang w:eastAsia="pl-PL"/>
        </w:rPr>
        <w:t>(nazwa i adres  innego podmiotu oddającego do dyspozycji Wykonawcy swoje zasoby)</w:t>
      </w:r>
    </w:p>
    <w:p w14:paraId="36E534DE" w14:textId="77777777" w:rsidR="00FF480D" w:rsidRPr="00FF480D" w:rsidRDefault="00FF480D" w:rsidP="00FF480D">
      <w:pPr>
        <w:spacing w:after="0"/>
        <w:jc w:val="center"/>
        <w:rPr>
          <w:rFonts w:ascii="Arial" w:eastAsia="Calibri" w:hAnsi="Arial" w:cs="Arial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b/>
          <w:bCs/>
          <w:sz w:val="24"/>
          <w:szCs w:val="24"/>
          <w:lang w:eastAsia="pl-PL"/>
        </w:rPr>
        <w:t>O Ś W I A D C Z A M(/Y)</w:t>
      </w:r>
      <w:r w:rsidRPr="00FF480D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1229EC9D" w14:textId="52166112" w:rsidR="00FF480D" w:rsidRPr="00FF480D" w:rsidRDefault="00FF480D" w:rsidP="00FF480D">
      <w:pPr>
        <w:spacing w:after="0"/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FF480D">
        <w:rPr>
          <w:rFonts w:ascii="Arial" w:eastAsia="Calibri" w:hAnsi="Arial" w:cs="Arial"/>
          <w:sz w:val="24"/>
          <w:szCs w:val="24"/>
          <w:lang w:eastAsia="pl-PL"/>
        </w:rPr>
        <w:lastRenderedPageBreak/>
        <w:t xml:space="preserve">że w prowadzonym postępowaniu o udzielenie zamówienia publicznego na zadanie pn.: </w:t>
      </w:r>
      <w:r w:rsidR="008626E7" w:rsidRPr="008626E7">
        <w:rPr>
          <w:rFonts w:ascii="Arial" w:eastAsia="Times New Roman" w:hAnsi="Arial" w:cs="Arial"/>
          <w:b/>
          <w:bCs/>
          <w:kern w:val="2"/>
          <w:sz w:val="24"/>
          <w:szCs w:val="24"/>
          <w:lang w:eastAsia="ar-SA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  <w:r w:rsidRPr="00FF480D">
        <w:rPr>
          <w:rFonts w:ascii="Arial" w:eastAsia="Times New Roman" w:hAnsi="Arial" w:cs="Arial"/>
          <w:b/>
          <w:bCs/>
          <w:kern w:val="2"/>
          <w:sz w:val="24"/>
          <w:szCs w:val="24"/>
          <w:lang w:eastAsia="ar-SA"/>
        </w:rPr>
        <w:t xml:space="preserve">, </w:t>
      </w:r>
      <w:r w:rsidRPr="00FF480D">
        <w:rPr>
          <w:rFonts w:ascii="Arial" w:eastAsia="Calibri" w:hAnsi="Arial" w:cs="Arial"/>
          <w:sz w:val="24"/>
          <w:szCs w:val="24"/>
          <w:lang w:eastAsia="pl-PL"/>
        </w:rPr>
        <w:t xml:space="preserve">stosownie do art. 118 ustawy </w:t>
      </w:r>
      <w:r w:rsidRPr="00FF480D">
        <w:rPr>
          <w:rFonts w:ascii="Arial" w:eastAsia="Arial" w:hAnsi="Arial" w:cs="Arial"/>
          <w:bCs/>
          <w:sz w:val="24"/>
          <w:szCs w:val="24"/>
          <w:lang w:eastAsia="ar-SA"/>
        </w:rPr>
        <w:t>z dnia 11 września 2019 r. Prawo zamówień publicznych</w:t>
      </w:r>
      <w:r w:rsidRPr="00FF480D">
        <w:rPr>
          <w:rFonts w:ascii="Arial" w:eastAsia="Calibri" w:hAnsi="Arial" w:cs="Arial"/>
          <w:sz w:val="24"/>
          <w:szCs w:val="24"/>
          <w:lang w:eastAsia="pl-PL"/>
        </w:rPr>
        <w:t xml:space="preserve"> zobowiązuję/</w:t>
      </w:r>
      <w:proofErr w:type="spellStart"/>
      <w:r w:rsidRPr="00FF480D">
        <w:rPr>
          <w:rFonts w:ascii="Arial" w:eastAsia="Calibri" w:hAnsi="Arial" w:cs="Arial"/>
          <w:sz w:val="24"/>
          <w:szCs w:val="24"/>
          <w:lang w:eastAsia="pl-PL"/>
        </w:rPr>
        <w:t>emy</w:t>
      </w:r>
      <w:proofErr w:type="spellEnd"/>
      <w:r w:rsidRPr="00FF480D">
        <w:rPr>
          <w:rFonts w:ascii="Arial" w:eastAsia="Calibri" w:hAnsi="Arial" w:cs="Arial"/>
          <w:sz w:val="24"/>
          <w:szCs w:val="24"/>
          <w:lang w:eastAsia="pl-PL"/>
        </w:rPr>
        <w:t xml:space="preserve"> się w celu potwierdzenia spełniania warunków udziału w postępowaniu udostępnić swoje zasoby Wykonawcy </w:t>
      </w:r>
    </w:p>
    <w:p w14:paraId="6D66ECD8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…………………………………………………………………....………………...…………….…………….…………………………………………………………………………………</w:t>
      </w:r>
    </w:p>
    <w:p w14:paraId="209901F2" w14:textId="77777777" w:rsidR="00FF480D" w:rsidRPr="00FF480D" w:rsidRDefault="00FF480D" w:rsidP="00FF480D">
      <w:pPr>
        <w:spacing w:after="0"/>
        <w:jc w:val="center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color w:val="000000"/>
          <w:sz w:val="24"/>
          <w:szCs w:val="24"/>
          <w:lang w:eastAsia="pl-PL"/>
        </w:rPr>
        <w:t>(nazwa i adres  Wykonawcy składającego ofertę)</w:t>
      </w:r>
    </w:p>
    <w:p w14:paraId="28EC74E9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TimesNewRoman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TimesNewRoman" w:hAnsi="Arial" w:cs="Arial"/>
          <w:color w:val="000000"/>
          <w:sz w:val="24"/>
          <w:szCs w:val="24"/>
          <w:lang w:eastAsia="pl-PL"/>
        </w:rPr>
        <w:t>1) zakres moich zasobów dostępnych Wykonawcy</w:t>
      </w:r>
      <w:r w:rsidRPr="00FF480D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w celu potwierdzenia spełniania warunków udziału w postępowaniu</w:t>
      </w:r>
      <w:r w:rsidRPr="00FF480D">
        <w:rPr>
          <w:rFonts w:ascii="Arial" w:eastAsia="TimesNewRoman" w:hAnsi="Arial" w:cs="Arial"/>
          <w:color w:val="000000"/>
          <w:sz w:val="24"/>
          <w:szCs w:val="24"/>
          <w:lang w:eastAsia="pl-PL"/>
        </w:rPr>
        <w:t>:</w:t>
      </w:r>
    </w:p>
    <w:p w14:paraId="124DD9E0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TimesNewRoman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TimesNew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FAC27F0" w14:textId="77777777" w:rsidR="00FF480D" w:rsidRPr="00FF480D" w:rsidRDefault="00FF480D" w:rsidP="00FF480D">
      <w:pPr>
        <w:pStyle w:val="Default"/>
        <w:widowControl w:val="0"/>
        <w:jc w:val="center"/>
        <w:rPr>
          <w:color w:val="auto"/>
        </w:rPr>
      </w:pPr>
      <w:r w:rsidRPr="00FF480D">
        <w:rPr>
          <w:i/>
          <w:iCs/>
          <w:color w:val="auto"/>
        </w:rPr>
        <w:t xml:space="preserve">określenie zasobu –  zdolność techniczna i zawodowa  </w:t>
      </w:r>
    </w:p>
    <w:p w14:paraId="1A84F98E" w14:textId="77777777" w:rsidR="00FF480D" w:rsidRPr="00FF480D" w:rsidRDefault="00FF480D" w:rsidP="00FF480D">
      <w:pPr>
        <w:spacing w:after="0"/>
        <w:jc w:val="center"/>
        <w:rPr>
          <w:rFonts w:ascii="Arial" w:eastAsia="Calibri" w:hAnsi="Arial" w:cs="Arial"/>
          <w:i/>
          <w:color w:val="000000"/>
          <w:sz w:val="24"/>
          <w:szCs w:val="24"/>
          <w:lang w:eastAsia="pl-PL"/>
        </w:rPr>
      </w:pPr>
    </w:p>
    <w:p w14:paraId="7A668E7B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TimesNewRoman" w:hAnsi="Arial" w:cs="Arial"/>
          <w:color w:val="000000"/>
          <w:sz w:val="24"/>
          <w:szCs w:val="24"/>
          <w:lang w:eastAsia="pl-PL"/>
        </w:rPr>
      </w:pPr>
    </w:p>
    <w:p w14:paraId="4B74F2FA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TimesNewRoman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TimesNewRoman" w:hAnsi="Arial" w:cs="Arial"/>
          <w:color w:val="000000"/>
          <w:sz w:val="24"/>
          <w:szCs w:val="24"/>
          <w:lang w:eastAsia="pl-PL"/>
        </w:rPr>
        <w:t>2) sposób udostępnienia wykonawcy moich zasobów i wykorzystania ich przez Wykonawcę, przy wykonywaniu zamówienia publicznego:</w:t>
      </w:r>
    </w:p>
    <w:p w14:paraId="609A490B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TimesNewRoman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TimesNew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9F11E3D" w14:textId="77777777" w:rsidR="00FF480D" w:rsidRPr="00FF480D" w:rsidRDefault="00FF480D" w:rsidP="00FF480D">
      <w:pPr>
        <w:spacing w:after="0"/>
        <w:jc w:val="center"/>
        <w:rPr>
          <w:rFonts w:ascii="Arial" w:eastAsia="Calibri" w:hAnsi="Arial" w:cs="Arial"/>
          <w:i/>
          <w:color w:val="000000"/>
          <w:sz w:val="24"/>
          <w:szCs w:val="24"/>
        </w:rPr>
      </w:pPr>
      <w:r w:rsidRPr="00FF480D">
        <w:rPr>
          <w:rFonts w:ascii="Arial" w:eastAsia="Calibri" w:hAnsi="Arial" w:cs="Arial"/>
          <w:i/>
          <w:color w:val="000000"/>
          <w:sz w:val="24"/>
          <w:szCs w:val="24"/>
          <w:lang w:eastAsia="pl-PL"/>
        </w:rPr>
        <w:t>(np. umowa podwykonawstwa, umowa cywilno-prawna, umowa o współpracy)</w:t>
      </w:r>
    </w:p>
    <w:p w14:paraId="5221CB92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TimesNewRoman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TimesNewRoman" w:hAnsi="Arial" w:cs="Arial"/>
          <w:color w:val="000000"/>
          <w:sz w:val="24"/>
          <w:szCs w:val="24"/>
          <w:lang w:eastAsia="pl-PL"/>
        </w:rPr>
        <w:t>3) okres udostępnienia wykonawcy mojego udziału przy wykonywaniu zamówienia publicznego:</w:t>
      </w:r>
    </w:p>
    <w:p w14:paraId="758B8FD4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TimesNewRoman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TimesNew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619B886" w14:textId="77777777" w:rsidR="00FF480D" w:rsidRPr="00FF480D" w:rsidRDefault="00FF480D" w:rsidP="00FF480D">
      <w:pPr>
        <w:spacing w:after="0"/>
        <w:jc w:val="center"/>
        <w:rPr>
          <w:rFonts w:ascii="Arial" w:eastAsia="Calibri" w:hAnsi="Arial" w:cs="Arial"/>
          <w:i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i/>
          <w:color w:val="000000"/>
          <w:sz w:val="24"/>
          <w:szCs w:val="24"/>
          <w:lang w:eastAsia="pl-PL"/>
        </w:rPr>
        <w:t>(faktyczny okres, przez który inny podmiot udostępni Wykonawcy swoje zasoby)</w:t>
      </w:r>
    </w:p>
    <w:p w14:paraId="23C88D93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TimesNewRoman" w:hAnsi="Arial" w:cs="Arial"/>
          <w:color w:val="000000"/>
          <w:sz w:val="24"/>
          <w:szCs w:val="24"/>
          <w:lang w:eastAsia="pl-PL"/>
        </w:rPr>
      </w:pPr>
    </w:p>
    <w:p w14:paraId="5FEC1046" w14:textId="77777777" w:rsidR="00FF480D" w:rsidRPr="00FF480D" w:rsidRDefault="00FF480D" w:rsidP="00FF48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FF480D">
        <w:rPr>
          <w:rFonts w:ascii="Arial" w:eastAsia="TimesNewRoman" w:hAnsi="Arial" w:cs="Arial"/>
          <w:sz w:val="24"/>
          <w:szCs w:val="24"/>
          <w:lang w:eastAsia="pl-PL"/>
        </w:rPr>
        <w:t xml:space="preserve">4) </w:t>
      </w:r>
      <w:r w:rsidRPr="00FF480D">
        <w:rPr>
          <w:rFonts w:ascii="Arial" w:eastAsia="Calibri" w:hAnsi="Arial" w:cs="Arial"/>
          <w:bCs/>
          <w:sz w:val="24"/>
          <w:szCs w:val="24"/>
        </w:rPr>
        <w:t>Czy i w jakim zakresie podmiot udostępniający zasoby, na zdolnościach którego Wykonawca polega w odniesieniu do warunków udziału w postępowaniu dotyczących kwalifikacji zawodowych lub doświadczenia, zrealizuje usługi,  których wskazane zdolności dotyczą</w:t>
      </w:r>
      <w:r w:rsidRPr="00FF480D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7E393F64" w14:textId="77777777" w:rsidR="00FF480D" w:rsidRPr="00FF480D" w:rsidRDefault="00FF480D" w:rsidP="00FF480D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</w:p>
    <w:p w14:paraId="7541EA18" w14:textId="77777777" w:rsidR="00FF480D" w:rsidRPr="00FF480D" w:rsidRDefault="00FF480D" w:rsidP="00FF480D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FF480D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CBE83D7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i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i/>
          <w:sz w:val="24"/>
          <w:szCs w:val="24"/>
          <w:lang w:eastAsia="pl-PL"/>
        </w:rPr>
        <w:t>(faktyczny zakres udziału innego podmiotu)</w:t>
      </w:r>
    </w:p>
    <w:p w14:paraId="33D4C951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TimesNewRoman" w:hAnsi="Arial" w:cs="Arial"/>
          <w:color w:val="000000"/>
          <w:sz w:val="24"/>
          <w:szCs w:val="24"/>
          <w:lang w:eastAsia="pl-PL"/>
        </w:rPr>
      </w:pPr>
    </w:p>
    <w:p w14:paraId="053BE5CC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</w:pPr>
      <w:r w:rsidRPr="00FF480D">
        <w:rPr>
          <w:rFonts w:ascii="Arial" w:eastAsia="TimesNewRoman" w:hAnsi="Arial" w:cs="Arial"/>
          <w:color w:val="000000"/>
          <w:sz w:val="24"/>
          <w:szCs w:val="24"/>
          <w:lang w:eastAsia="pl-PL"/>
        </w:rPr>
        <w:t>5) OŚWIADCZENIE INNEGO PODMIOTU UDOSTĘPNIAJĄCEGO SWOJE ZASOBY W ZAKRESIE:</w:t>
      </w:r>
      <w:r w:rsidRPr="00FF480D">
        <w:rPr>
          <w:rFonts w:ascii="Arial" w:eastAsia="TimesNewRoman" w:hAnsi="Arial" w:cs="Arial"/>
          <w:color w:val="000000"/>
          <w:sz w:val="24"/>
          <w:szCs w:val="24"/>
        </w:rPr>
        <w:t xml:space="preserve"> DOŚWIADCZENIA, ZDOLNOŚCI TECHNICZNEJ</w:t>
      </w:r>
      <w:r w:rsidRPr="00FF480D"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  <w:t>.</w:t>
      </w:r>
    </w:p>
    <w:p w14:paraId="65EB6D84" w14:textId="77777777" w:rsidR="00FF480D" w:rsidRPr="00FF480D" w:rsidRDefault="00FF480D" w:rsidP="00FF480D">
      <w:pPr>
        <w:autoSpaceDN w:val="0"/>
        <w:adjustRightInd w:val="0"/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FF480D"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  <w:t xml:space="preserve">Oświadczam, że </w:t>
      </w:r>
      <w:r w:rsidRPr="00FF480D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eastAsia="pl-PL"/>
        </w:rPr>
        <w:t>zrealizuję</w:t>
      </w:r>
      <w:r w:rsidRPr="00FF480D">
        <w:rPr>
          <w:rFonts w:ascii="Arial" w:eastAsia="Calibri" w:hAnsi="Arial" w:cs="Arial"/>
          <w:bCs/>
          <w:color w:val="000000"/>
          <w:sz w:val="24"/>
          <w:szCs w:val="24"/>
          <w:u w:val="single"/>
          <w:lang w:eastAsia="pl-PL"/>
        </w:rPr>
        <w:t xml:space="preserve"> przedmiot zamówienia w zakresie</w:t>
      </w:r>
      <w:r w:rsidRPr="00FF480D">
        <w:rPr>
          <w:rFonts w:ascii="Arial" w:eastAsia="TimesNewRoman" w:hAnsi="Arial" w:cs="Arial"/>
          <w:color w:val="000000"/>
          <w:sz w:val="24"/>
          <w:szCs w:val="24"/>
          <w:u w:val="single"/>
          <w:lang w:eastAsia="pl-PL"/>
        </w:rPr>
        <w:t xml:space="preserve"> w jakim udostępniłem swoje zasoby Wykonawcy </w:t>
      </w:r>
      <w:r w:rsidRPr="00FF480D">
        <w:rPr>
          <w:rFonts w:ascii="Arial" w:eastAsia="TimesNewRoman" w:hAnsi="Arial" w:cs="Arial"/>
          <w:color w:val="000000"/>
          <w:sz w:val="24"/>
          <w:szCs w:val="24"/>
          <w:lang w:eastAsia="pl-PL"/>
        </w:rPr>
        <w:t xml:space="preserve">w celu spełnienia warunków udziału w postępowaniu. </w:t>
      </w:r>
    </w:p>
    <w:p w14:paraId="13D559D1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</w:p>
    <w:p w14:paraId="7AE359E0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F480D">
        <w:rPr>
          <w:rFonts w:ascii="Arial" w:eastAsia="Calibri" w:hAnsi="Arial" w:cs="Arial"/>
          <w:color w:val="000000"/>
          <w:sz w:val="24"/>
          <w:szCs w:val="24"/>
        </w:rPr>
        <w:t>Uwaga</w:t>
      </w:r>
    </w:p>
    <w:p w14:paraId="7EFBD3FE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FF480D">
        <w:rPr>
          <w:rFonts w:ascii="Arial" w:eastAsia="Calibri" w:hAnsi="Arial" w:cs="Arial"/>
          <w:color w:val="000000"/>
          <w:sz w:val="24"/>
          <w:szCs w:val="24"/>
        </w:rPr>
        <w:lastRenderedPageBreak/>
        <w:t>W przypadku korzystania z zasobów więcej niż jednej firmy, powyższe zobowiązanie jest drukiem do wielokrotnego wykorzystania.</w:t>
      </w:r>
    </w:p>
    <w:p w14:paraId="1E00AD96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1B102624" w14:textId="77777777" w:rsidR="00FF480D" w:rsidRPr="00FF480D" w:rsidRDefault="00FF480D" w:rsidP="00FF480D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</w:pPr>
      <w:r w:rsidRPr="00FF480D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5593F3F7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2803301C" w14:textId="77777777" w:rsidR="00FF480D" w:rsidRPr="00FF480D" w:rsidRDefault="00FF480D" w:rsidP="00FF480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FF480D"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  <w:t>Oświadczenie  należy podpisać kwalifikowanym podpisem elektronicznym</w:t>
      </w:r>
      <w:r w:rsidRPr="00FF480D">
        <w:rPr>
          <w:rFonts w:ascii="Arial" w:eastAsia="Calibri" w:hAnsi="Arial" w:cs="Arial"/>
          <w:b/>
          <w:i/>
          <w:iCs/>
          <w:sz w:val="24"/>
          <w:szCs w:val="24"/>
        </w:rPr>
        <w:t xml:space="preserve"> przez osobę(osoby) upoważnioną(e) do reprezentowania podmiotu</w:t>
      </w:r>
      <w:r w:rsidRPr="00FF480D">
        <w:rPr>
          <w:rFonts w:ascii="Arial" w:eastAsia="Calibri" w:hAnsi="Arial" w:cs="Arial"/>
          <w:sz w:val="24"/>
          <w:szCs w:val="24"/>
        </w:rPr>
        <w:t xml:space="preserve">. </w:t>
      </w:r>
    </w:p>
    <w:p w14:paraId="60BDF2A5" w14:textId="2BBC97E1" w:rsidR="00E929B4" w:rsidRPr="00FF480D" w:rsidRDefault="00E929B4" w:rsidP="00690C07"/>
    <w:sectPr w:rsidR="00E929B4" w:rsidRPr="00FF480D" w:rsidSect="00FF48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183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3F99A" w14:textId="77777777" w:rsidR="00B235AC" w:rsidRPr="00FF480D" w:rsidRDefault="00B235AC" w:rsidP="00047F68">
      <w:pPr>
        <w:spacing w:after="0" w:line="240" w:lineRule="auto"/>
      </w:pPr>
      <w:r w:rsidRPr="00FF480D">
        <w:separator/>
      </w:r>
    </w:p>
  </w:endnote>
  <w:endnote w:type="continuationSeparator" w:id="0">
    <w:p w14:paraId="08592946" w14:textId="77777777" w:rsidR="00B235AC" w:rsidRPr="00FF480D" w:rsidRDefault="00B235AC" w:rsidP="00047F68">
      <w:pPr>
        <w:spacing w:after="0" w:line="240" w:lineRule="auto"/>
      </w:pPr>
      <w:r w:rsidRPr="00FF480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3E5E" w14:textId="77777777" w:rsidR="00047F68" w:rsidRPr="00FF480D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1A6" w14:textId="77777777" w:rsidR="00047F68" w:rsidRPr="00FF480D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955" w14:textId="77777777" w:rsidR="00047F68" w:rsidRPr="00FF480D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B124B" w14:textId="77777777" w:rsidR="00B235AC" w:rsidRPr="00FF480D" w:rsidRDefault="00B235AC" w:rsidP="00047F68">
      <w:pPr>
        <w:spacing w:after="0" w:line="240" w:lineRule="auto"/>
      </w:pPr>
      <w:r w:rsidRPr="00FF480D">
        <w:separator/>
      </w:r>
    </w:p>
  </w:footnote>
  <w:footnote w:type="continuationSeparator" w:id="0">
    <w:p w14:paraId="06F79696" w14:textId="77777777" w:rsidR="00B235AC" w:rsidRPr="00FF480D" w:rsidRDefault="00B235AC" w:rsidP="00047F68">
      <w:pPr>
        <w:spacing w:after="0" w:line="240" w:lineRule="auto"/>
      </w:pPr>
      <w:r w:rsidRPr="00FF480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215" w14:textId="77777777" w:rsidR="00047F68" w:rsidRPr="00FF480D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BA71" w14:textId="7CE7F762" w:rsidR="00047F68" w:rsidRPr="00FF480D" w:rsidRDefault="00047F68">
    <w:pPr>
      <w:pStyle w:val="Nagwek"/>
    </w:pPr>
    <w:bookmarkStart w:id="0" w:name="_Hlk192752443"/>
    <w:r w:rsidRPr="00FF480D">
      <w:rPr>
        <w:noProof/>
      </w:rPr>
      <w:drawing>
        <wp:inline distT="0" distB="0" distL="0" distR="0" wp14:anchorId="7EC6DBD9" wp14:editId="1CD28424">
          <wp:extent cx="5486400" cy="553085"/>
          <wp:effectExtent l="0" t="0" r="0" b="0"/>
          <wp:docPr id="1008132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9833306" w14:textId="77777777" w:rsidR="00047F68" w:rsidRPr="00FF480D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5109" w14:textId="77777777" w:rsidR="00047F68" w:rsidRPr="00FF480D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871588">
    <w:abstractNumId w:val="8"/>
  </w:num>
  <w:num w:numId="2" w16cid:durableId="1870684292">
    <w:abstractNumId w:val="6"/>
  </w:num>
  <w:num w:numId="3" w16cid:durableId="1383361644">
    <w:abstractNumId w:val="5"/>
  </w:num>
  <w:num w:numId="4" w16cid:durableId="875968353">
    <w:abstractNumId w:val="4"/>
  </w:num>
  <w:num w:numId="5" w16cid:durableId="445925121">
    <w:abstractNumId w:val="7"/>
  </w:num>
  <w:num w:numId="6" w16cid:durableId="756943884">
    <w:abstractNumId w:val="3"/>
  </w:num>
  <w:num w:numId="7" w16cid:durableId="1008139">
    <w:abstractNumId w:val="2"/>
  </w:num>
  <w:num w:numId="8" w16cid:durableId="1761178640">
    <w:abstractNumId w:val="1"/>
  </w:num>
  <w:num w:numId="9" w16cid:durableId="1269895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F68"/>
    <w:rsid w:val="0006063C"/>
    <w:rsid w:val="00067E2D"/>
    <w:rsid w:val="00100800"/>
    <w:rsid w:val="0015074B"/>
    <w:rsid w:val="00157A42"/>
    <w:rsid w:val="0029639D"/>
    <w:rsid w:val="002C3562"/>
    <w:rsid w:val="002D2CE1"/>
    <w:rsid w:val="003159B8"/>
    <w:rsid w:val="00326F90"/>
    <w:rsid w:val="00392CF9"/>
    <w:rsid w:val="0039640C"/>
    <w:rsid w:val="00422D52"/>
    <w:rsid w:val="00542A93"/>
    <w:rsid w:val="00641735"/>
    <w:rsid w:val="00665B9C"/>
    <w:rsid w:val="00690C07"/>
    <w:rsid w:val="006D2277"/>
    <w:rsid w:val="0076766C"/>
    <w:rsid w:val="007E419E"/>
    <w:rsid w:val="007E7722"/>
    <w:rsid w:val="00854C81"/>
    <w:rsid w:val="008626E7"/>
    <w:rsid w:val="009E67D2"/>
    <w:rsid w:val="00A727A2"/>
    <w:rsid w:val="00AA1D8D"/>
    <w:rsid w:val="00AF6B6D"/>
    <w:rsid w:val="00B2171B"/>
    <w:rsid w:val="00B235AC"/>
    <w:rsid w:val="00B47730"/>
    <w:rsid w:val="00BA2589"/>
    <w:rsid w:val="00C36EE6"/>
    <w:rsid w:val="00C475FC"/>
    <w:rsid w:val="00C77A99"/>
    <w:rsid w:val="00C93934"/>
    <w:rsid w:val="00CB0664"/>
    <w:rsid w:val="00D32AF4"/>
    <w:rsid w:val="00D92F41"/>
    <w:rsid w:val="00DE2A56"/>
    <w:rsid w:val="00E45FEF"/>
    <w:rsid w:val="00E929B4"/>
    <w:rsid w:val="00EE5252"/>
    <w:rsid w:val="00F36B9F"/>
    <w:rsid w:val="00FC693F"/>
    <w:rsid w:val="00FE790C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190FD"/>
  <w14:defaultImageDpi w14:val="300"/>
  <w15:docId w15:val="{33CA65F4-030E-4C68-8E7B-A351F65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FF48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518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7</cp:revision>
  <dcterms:created xsi:type="dcterms:W3CDTF">2025-07-15T07:18:00Z</dcterms:created>
  <dcterms:modified xsi:type="dcterms:W3CDTF">2026-03-20T09:06:00Z</dcterms:modified>
  <cp:category/>
</cp:coreProperties>
</file>